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6408448" name="430bdf10-f5b2-11ef-b860-2b6890d3bc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6136392" name="430bdf10-f5b2-11ef-b860-2b6890d3bc5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6683311" name="4c5753b0-f5b2-11ef-be84-1b3baa20da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433344" name="4c5753b0-f5b2-11ef-be84-1b3baa20da5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608905" name="ab827230-f5c5-11ef-935f-f942326fb6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609157" name="ab827230-f5c5-11ef-935f-f942326fb6c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293191" name="b0eae040-f5c5-11ef-88eb-b9a86a0fb6b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7878707" name="b0eae040-f5c5-11ef-88eb-b9a86a0fb6b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Spielzimmer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6242899" name="b7dcf230-f5de-11ef-bb05-17d3c67ca4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0267865" name="b7dcf230-f5de-11ef-bb05-17d3c67ca4e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2067538" name="d1a8f330-f5de-11ef-a3bc-f3923f8519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4852245" name="d1a8f330-f5de-11ef-a3bc-f3923f85193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ganzea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Wasserleitungwn</w:t>
            </w:r>
          </w:p>
          <w:p>
            <w:pPr>
              <w:spacing w:before="0" w:after="0"/>
            </w:pPr>
            <w:r>
              <w:t>gelb/ 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6297235" name="fb5ffa80-f5e2-11ef-99c5-7d0c9043bd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4456484" name="fb5ffa80-f5e2-11ef-99c5-7d0c9043bd6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88954274" name="00500440-f5e3-11ef-bcf9-cd0968e8280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4176288" name="00500440-f5e3-11ef-bcf9-cd0968e8280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Lüftungsraum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Lüftung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8807490" name="e4abd5f0-f5e4-11ef-829b-f140a28679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5973786" name="e4abd5f0-f5e4-11ef-829b-f140a286798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6848468" name="fcfea470-f5e4-11ef-a604-2dba8106e0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356485" name="fcfea470-f5e4-11ef-a604-2dba8106e0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GS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>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8535342" name="4629ea50-f5e6-11ef-9740-af01fc66ed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7736302" name="4629ea50-f5e6-11ef-9740-af01fc66eda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60639210" name="553059d0-f5e6-11ef-98f7-6fe8702ba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1062949" name="553059d0-f5e6-11ef-98f7-6fe8702ba95f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Sitzplatz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838698" name="2b50b7b0-f5e9-11ef-976b-c14ccdc2c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5467165" name="2b50b7b0-f5e9-11ef-976b-c14ccdc2cfe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7654679" name="3344d9b0-f5e9-11ef-8c44-398a2e2db9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017256" name="3344d9b0-f5e9-11ef-8c44-398a2e2db90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Vordach</w:t>
            </w:r>
          </w:p>
          <w:p>
            <w:pPr>
              <w:spacing w:before="0" w:after="0"/>
            </w:pPr>
            <w:r>
              <w:t>Garage 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8802918" name="609c5d20-f5e9-11ef-8e99-0dbf9d1a00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2670548" name="609c5d20-f5e9-11ef-8e99-0dbf9d1a002b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3283802" name="67907440-f5e9-11ef-be0b-0f2a62cad6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1912510" name="67907440-f5e9-11ef-be0b-0f2a62cad662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